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774352" w14:textId="4F779B9E" w:rsidR="00BB7157" w:rsidRPr="00901D02" w:rsidRDefault="00000000" w:rsidP="00AC0546">
      <w:pPr>
        <w:pStyle w:val="Ttulo1"/>
        <w:jc w:val="center"/>
        <w:rPr>
          <w:rFonts w:ascii="Arial" w:hAnsi="Arial" w:cs="Arial"/>
          <w:color w:val="000000" w:themeColor="text1"/>
          <w:sz w:val="24"/>
          <w:szCs w:val="24"/>
          <w:lang w:val="es-CO"/>
        </w:rPr>
      </w:pPr>
      <w:r w:rsidRPr="00901D02">
        <w:rPr>
          <w:rFonts w:ascii="Arial" w:hAnsi="Arial" w:cs="Arial"/>
          <w:color w:val="000000" w:themeColor="text1"/>
          <w:sz w:val="24"/>
          <w:szCs w:val="24"/>
          <w:lang w:val="es-CO"/>
        </w:rPr>
        <w:t>FORMATO DE EVIDENCIAS PSICOSOCIALES</w:t>
      </w:r>
      <w:r w:rsidRPr="00901D02">
        <w:rPr>
          <w:rFonts w:ascii="Arial" w:hAnsi="Arial" w:cs="Arial"/>
          <w:color w:val="000000" w:themeColor="text1"/>
          <w:sz w:val="24"/>
          <w:szCs w:val="24"/>
          <w:lang w:val="es-CO"/>
        </w:rPr>
        <w:br/>
        <w:t>REPORTE MENSUAL</w:t>
      </w:r>
    </w:p>
    <w:p w14:paraId="3E406B5A" w14:textId="77777777" w:rsidR="00AC0546" w:rsidRPr="00901D02" w:rsidRDefault="00AC0546" w:rsidP="00AC0546">
      <w:pPr>
        <w:rPr>
          <w:lang w:val="es-CO"/>
        </w:rPr>
      </w:pPr>
    </w:p>
    <w:p w14:paraId="1BB88BC1" w14:textId="77777777" w:rsidR="00AC0546" w:rsidRPr="00901D02" w:rsidRDefault="00000000">
      <w:pPr>
        <w:rPr>
          <w:rFonts w:ascii="Arial" w:hAnsi="Arial" w:cs="Arial"/>
          <w:b/>
          <w:bCs/>
          <w:sz w:val="24"/>
          <w:szCs w:val="24"/>
          <w:lang w:val="es-CO"/>
        </w:rPr>
      </w:pPr>
      <w:r w:rsidRPr="00901D02">
        <w:rPr>
          <w:rFonts w:ascii="Arial" w:hAnsi="Arial" w:cs="Arial"/>
          <w:b/>
          <w:bCs/>
          <w:sz w:val="24"/>
          <w:szCs w:val="24"/>
          <w:lang w:val="es-CO"/>
        </w:rPr>
        <w:t>1. Información general</w:t>
      </w:r>
    </w:p>
    <w:p w14:paraId="085E857F" w14:textId="705CFCB3" w:rsidR="00BB7157" w:rsidRPr="00901D02" w:rsidRDefault="00000000" w:rsidP="00C53C01">
      <w:pPr>
        <w:spacing w:after="0" w:line="360" w:lineRule="auto"/>
        <w:rPr>
          <w:rFonts w:ascii="Arial" w:hAnsi="Arial" w:cs="Arial"/>
          <w:sz w:val="24"/>
          <w:szCs w:val="24"/>
          <w:lang w:val="es-CO"/>
        </w:rPr>
      </w:pPr>
      <w:r w:rsidRPr="00901D02">
        <w:rPr>
          <w:rFonts w:ascii="Arial" w:hAnsi="Arial" w:cs="Arial"/>
          <w:sz w:val="24"/>
          <w:szCs w:val="24"/>
          <w:lang w:val="es-CO"/>
        </w:rPr>
        <w:t>Mes reportado:</w:t>
      </w:r>
      <w:r w:rsidR="00923EC5">
        <w:rPr>
          <w:rFonts w:ascii="Arial" w:hAnsi="Arial" w:cs="Arial"/>
          <w:sz w:val="24"/>
          <w:szCs w:val="24"/>
          <w:lang w:val="es-CO"/>
        </w:rPr>
        <w:t xml:space="preserve"> </w:t>
      </w:r>
      <w:r w:rsidR="0053324C">
        <w:rPr>
          <w:rFonts w:ascii="Arial" w:hAnsi="Arial" w:cs="Arial"/>
          <w:sz w:val="24"/>
          <w:szCs w:val="24"/>
          <w:lang w:val="es-CO"/>
        </w:rPr>
        <w:t>Mayo</w:t>
      </w:r>
      <w:r w:rsidRPr="00901D02">
        <w:rPr>
          <w:rFonts w:ascii="Arial" w:hAnsi="Arial" w:cs="Arial"/>
          <w:sz w:val="24"/>
          <w:szCs w:val="24"/>
          <w:lang w:val="es-CO"/>
        </w:rPr>
        <w:br/>
        <w:t>Fecha de diligenciamiento:</w:t>
      </w:r>
      <w:r w:rsidR="00923EC5">
        <w:rPr>
          <w:rFonts w:ascii="Arial" w:hAnsi="Arial" w:cs="Arial"/>
          <w:sz w:val="24"/>
          <w:szCs w:val="24"/>
          <w:lang w:val="es-CO"/>
        </w:rPr>
        <w:t xml:space="preserve"> 2</w:t>
      </w:r>
      <w:r w:rsidR="006A2766">
        <w:rPr>
          <w:rFonts w:ascii="Arial" w:hAnsi="Arial" w:cs="Arial"/>
          <w:sz w:val="24"/>
          <w:szCs w:val="24"/>
          <w:lang w:val="es-CO"/>
        </w:rPr>
        <w:t>2 de mayo</w:t>
      </w:r>
      <w:r w:rsidR="00923EC5">
        <w:rPr>
          <w:rFonts w:ascii="Arial" w:hAnsi="Arial" w:cs="Arial"/>
          <w:sz w:val="24"/>
          <w:szCs w:val="24"/>
          <w:lang w:val="es-CO"/>
        </w:rPr>
        <w:t xml:space="preserve"> </w:t>
      </w:r>
      <w:r w:rsidR="006A2766">
        <w:rPr>
          <w:rFonts w:ascii="Arial" w:hAnsi="Arial" w:cs="Arial"/>
          <w:sz w:val="24"/>
          <w:szCs w:val="24"/>
          <w:lang w:val="es-CO"/>
        </w:rPr>
        <w:t xml:space="preserve">de </w:t>
      </w:r>
      <w:r w:rsidR="00923EC5">
        <w:rPr>
          <w:rFonts w:ascii="Arial" w:hAnsi="Arial" w:cs="Arial"/>
          <w:sz w:val="24"/>
          <w:szCs w:val="24"/>
          <w:lang w:val="es-CO"/>
        </w:rPr>
        <w:t>2026</w:t>
      </w:r>
      <w:r w:rsidRPr="00901D02">
        <w:rPr>
          <w:rFonts w:ascii="Arial" w:hAnsi="Arial" w:cs="Arial"/>
          <w:sz w:val="24"/>
          <w:szCs w:val="24"/>
          <w:lang w:val="es-CO"/>
        </w:rPr>
        <w:br/>
        <w:t>Nombre del formador(a):</w:t>
      </w:r>
      <w:r w:rsidR="00923EC5">
        <w:rPr>
          <w:rFonts w:ascii="Arial" w:hAnsi="Arial" w:cs="Arial"/>
          <w:sz w:val="24"/>
          <w:szCs w:val="24"/>
          <w:lang w:val="es-CO"/>
        </w:rPr>
        <w:t xml:space="preserve"> Carlos Eduardo Sanabria Rico</w:t>
      </w:r>
      <w:r w:rsidRPr="00901D02">
        <w:rPr>
          <w:rFonts w:ascii="Arial" w:hAnsi="Arial" w:cs="Arial"/>
          <w:sz w:val="24"/>
          <w:szCs w:val="24"/>
          <w:lang w:val="es-CO"/>
        </w:rPr>
        <w:br/>
      </w:r>
    </w:p>
    <w:p w14:paraId="7F8DFB22" w14:textId="3289639B" w:rsidR="00C53C01" w:rsidRDefault="00000000" w:rsidP="00C53C01">
      <w:pPr>
        <w:spacing w:after="0" w:line="360" w:lineRule="auto"/>
        <w:rPr>
          <w:rFonts w:ascii="Arial" w:hAnsi="Arial" w:cs="Arial"/>
          <w:sz w:val="24"/>
          <w:szCs w:val="24"/>
          <w:lang w:val="es-CO"/>
        </w:rPr>
      </w:pPr>
      <w:r w:rsidRPr="00901D02">
        <w:rPr>
          <w:rFonts w:ascii="Arial" w:hAnsi="Arial" w:cs="Arial"/>
          <w:b/>
          <w:bCs/>
          <w:sz w:val="24"/>
          <w:szCs w:val="24"/>
          <w:lang w:val="es-CO"/>
        </w:rPr>
        <w:t>2. Información del lugar de intervención</w:t>
      </w:r>
      <w:r w:rsidRPr="00901D02">
        <w:rPr>
          <w:rFonts w:ascii="Arial" w:hAnsi="Arial" w:cs="Arial"/>
          <w:sz w:val="24"/>
          <w:szCs w:val="24"/>
          <w:lang w:val="es-CO"/>
        </w:rPr>
        <w:br/>
      </w:r>
      <w:r w:rsidRPr="00901D02">
        <w:rPr>
          <w:rFonts w:ascii="Arial" w:hAnsi="Arial" w:cs="Arial"/>
          <w:sz w:val="24"/>
          <w:szCs w:val="24"/>
          <w:lang w:val="es-CO"/>
        </w:rPr>
        <w:br/>
        <w:t xml:space="preserve">Institución </w:t>
      </w:r>
      <w:r w:rsidR="00C53C01" w:rsidRPr="00901D02">
        <w:rPr>
          <w:rFonts w:ascii="Arial" w:hAnsi="Arial" w:cs="Arial"/>
          <w:sz w:val="24"/>
          <w:szCs w:val="24"/>
          <w:lang w:val="es-CO"/>
        </w:rPr>
        <w:t>educativ</w:t>
      </w:r>
      <w:r w:rsidR="00901D02">
        <w:rPr>
          <w:rFonts w:ascii="Arial" w:hAnsi="Arial" w:cs="Arial"/>
          <w:sz w:val="24"/>
          <w:szCs w:val="24"/>
          <w:lang w:val="es-CO"/>
        </w:rPr>
        <w:t>a</w:t>
      </w:r>
      <w:r w:rsidRPr="00901D02">
        <w:rPr>
          <w:rFonts w:ascii="Arial" w:hAnsi="Arial" w:cs="Arial"/>
          <w:sz w:val="24"/>
          <w:szCs w:val="24"/>
          <w:lang w:val="es-CO"/>
        </w:rPr>
        <w:t xml:space="preserve"> (Colegio):</w:t>
      </w:r>
      <w:r w:rsidR="00923EC5">
        <w:rPr>
          <w:rFonts w:ascii="Arial" w:hAnsi="Arial" w:cs="Arial"/>
          <w:sz w:val="24"/>
          <w:szCs w:val="24"/>
          <w:lang w:val="es-CO"/>
        </w:rPr>
        <w:t xml:space="preserve"> Cundinamarca</w:t>
      </w:r>
      <w:r w:rsidRPr="00901D02">
        <w:rPr>
          <w:rFonts w:ascii="Arial" w:hAnsi="Arial" w:cs="Arial"/>
          <w:sz w:val="24"/>
          <w:szCs w:val="24"/>
          <w:lang w:val="es-CO"/>
        </w:rPr>
        <w:br/>
        <w:t>Zona:</w:t>
      </w:r>
      <w:r w:rsidR="007D2674">
        <w:rPr>
          <w:rFonts w:ascii="Arial" w:hAnsi="Arial" w:cs="Arial"/>
          <w:sz w:val="24"/>
          <w:szCs w:val="24"/>
          <w:lang w:val="es-CO"/>
        </w:rPr>
        <w:t xml:space="preserve"> 3</w:t>
      </w:r>
      <w:r w:rsidRPr="00901D02">
        <w:rPr>
          <w:rFonts w:ascii="Arial" w:hAnsi="Arial" w:cs="Arial"/>
          <w:sz w:val="24"/>
          <w:szCs w:val="24"/>
          <w:lang w:val="es-CO"/>
        </w:rPr>
        <w:br/>
        <w:t>Localidad:</w:t>
      </w:r>
      <w:r w:rsidR="007D2674">
        <w:rPr>
          <w:rFonts w:ascii="Arial" w:hAnsi="Arial" w:cs="Arial"/>
          <w:sz w:val="24"/>
          <w:szCs w:val="24"/>
          <w:lang w:val="es-CO"/>
        </w:rPr>
        <w:t xml:space="preserve"> Ciudad Bolívar</w:t>
      </w:r>
      <w:r w:rsidRPr="00901D02">
        <w:rPr>
          <w:rFonts w:ascii="Arial" w:hAnsi="Arial" w:cs="Arial"/>
          <w:sz w:val="24"/>
          <w:szCs w:val="24"/>
          <w:lang w:val="es-CO"/>
        </w:rPr>
        <w:br/>
        <w:t>Dirección del colegio:</w:t>
      </w:r>
      <w:r w:rsidR="007D2674">
        <w:rPr>
          <w:rFonts w:ascii="Arial" w:hAnsi="Arial" w:cs="Arial"/>
          <w:sz w:val="24"/>
          <w:szCs w:val="24"/>
          <w:lang w:val="es-CO"/>
        </w:rPr>
        <w:t xml:space="preserve"> </w:t>
      </w:r>
      <w:r w:rsidR="00CB2E31" w:rsidRPr="00CB2E31">
        <w:rPr>
          <w:rFonts w:ascii="Arial" w:hAnsi="Arial" w:cs="Arial"/>
          <w:sz w:val="24"/>
          <w:szCs w:val="24"/>
          <w:lang w:val="es-CO"/>
        </w:rPr>
        <w:t>Cra. 73 N 62d sur</w:t>
      </w:r>
      <w:r w:rsidRPr="00901D02">
        <w:rPr>
          <w:rFonts w:ascii="Arial" w:hAnsi="Arial" w:cs="Arial"/>
          <w:sz w:val="24"/>
          <w:szCs w:val="24"/>
          <w:lang w:val="es-CO"/>
        </w:rPr>
        <w:br/>
      </w:r>
      <w:r w:rsidR="00753638" w:rsidRPr="00901D02">
        <w:rPr>
          <w:rFonts w:ascii="Arial" w:hAnsi="Arial" w:cs="Arial"/>
          <w:sz w:val="24"/>
          <w:szCs w:val="24"/>
          <w:lang w:val="es-CO"/>
        </w:rPr>
        <w:t>Centro de Inter</w:t>
      </w:r>
      <w:r w:rsidR="00EA6174">
        <w:rPr>
          <w:rFonts w:ascii="Arial" w:hAnsi="Arial" w:cs="Arial"/>
          <w:sz w:val="24"/>
          <w:szCs w:val="24"/>
          <w:lang w:val="es-CO"/>
        </w:rPr>
        <w:t>é</w:t>
      </w:r>
      <w:r w:rsidR="00753638" w:rsidRPr="00901D02">
        <w:rPr>
          <w:rFonts w:ascii="Arial" w:hAnsi="Arial" w:cs="Arial"/>
          <w:sz w:val="24"/>
          <w:szCs w:val="24"/>
          <w:lang w:val="es-CO"/>
        </w:rPr>
        <w:t>s:</w:t>
      </w:r>
      <w:r w:rsidR="00CB2E31">
        <w:rPr>
          <w:rFonts w:ascii="Arial" w:hAnsi="Arial" w:cs="Arial"/>
          <w:sz w:val="24"/>
          <w:szCs w:val="24"/>
          <w:lang w:val="es-CO"/>
        </w:rPr>
        <w:t xml:space="preserve"> Taekwondo.</w:t>
      </w:r>
    </w:p>
    <w:p w14:paraId="447E2BC7" w14:textId="354025E9" w:rsidR="00901D02" w:rsidRPr="00901D02" w:rsidRDefault="00901D02" w:rsidP="00C53C01">
      <w:pPr>
        <w:spacing w:after="0" w:line="360" w:lineRule="auto"/>
        <w:rPr>
          <w:rFonts w:ascii="Arial" w:hAnsi="Arial" w:cs="Arial"/>
          <w:sz w:val="24"/>
          <w:szCs w:val="24"/>
          <w:lang w:val="es-CO"/>
        </w:rPr>
      </w:pPr>
      <w:r>
        <w:rPr>
          <w:rFonts w:ascii="Arial" w:hAnsi="Arial" w:cs="Arial"/>
          <w:sz w:val="24"/>
          <w:szCs w:val="24"/>
          <w:lang w:val="es-CO"/>
        </w:rPr>
        <w:t>Escenario:</w:t>
      </w:r>
      <w:r w:rsidR="00CB2E31">
        <w:rPr>
          <w:rFonts w:ascii="Arial" w:hAnsi="Arial" w:cs="Arial"/>
          <w:sz w:val="24"/>
          <w:szCs w:val="24"/>
          <w:lang w:val="es-CO"/>
        </w:rPr>
        <w:t xml:space="preserve"> Parque Pavco</w:t>
      </w:r>
    </w:p>
    <w:p w14:paraId="4B9821D8" w14:textId="77777777" w:rsidR="00C53C01" w:rsidRPr="00901D02" w:rsidRDefault="00C53C01" w:rsidP="00C53C01">
      <w:pPr>
        <w:spacing w:after="0" w:line="360" w:lineRule="auto"/>
        <w:rPr>
          <w:rFonts w:ascii="Arial" w:hAnsi="Arial" w:cs="Arial"/>
          <w:sz w:val="24"/>
          <w:szCs w:val="24"/>
          <w:lang w:val="es-CO"/>
        </w:rPr>
      </w:pPr>
    </w:p>
    <w:p w14:paraId="5EEE16C6" w14:textId="698CEA38" w:rsidR="00AC0546" w:rsidRPr="00901D02" w:rsidRDefault="00000000" w:rsidP="00C53C01">
      <w:pPr>
        <w:spacing w:after="0" w:line="360" w:lineRule="auto"/>
        <w:rPr>
          <w:rFonts w:ascii="Arial" w:hAnsi="Arial" w:cs="Arial"/>
          <w:sz w:val="24"/>
          <w:szCs w:val="24"/>
          <w:lang w:val="es-CO"/>
        </w:rPr>
      </w:pPr>
      <w:r w:rsidRPr="00901D02">
        <w:rPr>
          <w:rFonts w:ascii="Arial" w:hAnsi="Arial" w:cs="Arial"/>
          <w:b/>
          <w:bCs/>
          <w:sz w:val="24"/>
          <w:szCs w:val="24"/>
          <w:lang w:val="es-CO"/>
        </w:rPr>
        <w:t>3. Información de la actividad psicosocial</w:t>
      </w:r>
      <w:r w:rsidRPr="00901D02">
        <w:rPr>
          <w:rFonts w:ascii="Arial" w:hAnsi="Arial" w:cs="Arial"/>
          <w:sz w:val="24"/>
          <w:szCs w:val="24"/>
          <w:lang w:val="es-CO"/>
        </w:rPr>
        <w:br/>
      </w:r>
      <w:r w:rsidRPr="00901D02">
        <w:rPr>
          <w:rFonts w:ascii="Arial" w:hAnsi="Arial" w:cs="Arial"/>
          <w:sz w:val="24"/>
          <w:szCs w:val="24"/>
          <w:lang w:val="es-CO"/>
        </w:rPr>
        <w:br/>
        <w:t>Tema trabajado:</w:t>
      </w:r>
      <w:r w:rsidR="00CB2E31">
        <w:rPr>
          <w:rFonts w:ascii="Arial" w:hAnsi="Arial" w:cs="Arial"/>
          <w:sz w:val="24"/>
          <w:szCs w:val="24"/>
          <w:lang w:val="es-CO"/>
        </w:rPr>
        <w:t xml:space="preserve"> </w:t>
      </w:r>
      <w:r w:rsidR="006A2766">
        <w:rPr>
          <w:rFonts w:ascii="Arial" w:hAnsi="Arial" w:cs="Arial"/>
          <w:sz w:val="24"/>
          <w:szCs w:val="24"/>
          <w:lang w:val="es-CO"/>
        </w:rPr>
        <w:t>La motivación</w:t>
      </w:r>
      <w:r w:rsidR="00CB2E31">
        <w:rPr>
          <w:rFonts w:ascii="Arial" w:hAnsi="Arial" w:cs="Arial"/>
          <w:sz w:val="24"/>
          <w:szCs w:val="24"/>
          <w:lang w:val="es-CO"/>
        </w:rPr>
        <w:t>.</w:t>
      </w:r>
    </w:p>
    <w:p w14:paraId="544A2554" w14:textId="0CF237B0" w:rsidR="00C53C01" w:rsidRPr="00901D02" w:rsidRDefault="00000000" w:rsidP="00C53C01">
      <w:pPr>
        <w:spacing w:after="0" w:line="360" w:lineRule="auto"/>
        <w:rPr>
          <w:rFonts w:ascii="Arial" w:hAnsi="Arial" w:cs="Arial"/>
          <w:sz w:val="24"/>
          <w:szCs w:val="24"/>
          <w:lang w:val="es-CO"/>
        </w:rPr>
      </w:pPr>
      <w:r w:rsidRPr="00901D02">
        <w:rPr>
          <w:rFonts w:ascii="Arial" w:hAnsi="Arial" w:cs="Arial"/>
          <w:sz w:val="24"/>
          <w:szCs w:val="24"/>
          <w:lang w:val="es-CO"/>
        </w:rPr>
        <w:t>Objetivo de la actividad:</w:t>
      </w:r>
      <w:r w:rsidR="00626582">
        <w:rPr>
          <w:rFonts w:ascii="Arial" w:hAnsi="Arial" w:cs="Arial"/>
          <w:sz w:val="24"/>
          <w:szCs w:val="24"/>
          <w:lang w:val="es-CO"/>
        </w:rPr>
        <w:t xml:space="preserve"> </w:t>
      </w:r>
      <w:r w:rsidR="0094711A">
        <w:rPr>
          <w:rFonts w:ascii="Arial" w:hAnsi="Arial" w:cs="Arial"/>
          <w:sz w:val="24"/>
          <w:szCs w:val="24"/>
          <w:lang w:val="es-CO"/>
        </w:rPr>
        <w:t xml:space="preserve">Fortalecer la motivación, la participación y </w:t>
      </w:r>
      <w:r w:rsidR="00540FEE">
        <w:rPr>
          <w:rFonts w:ascii="Arial" w:hAnsi="Arial" w:cs="Arial"/>
          <w:sz w:val="24"/>
          <w:szCs w:val="24"/>
          <w:lang w:val="es-CO"/>
        </w:rPr>
        <w:t>la confianza de los niños de ciclo 1 y 2 en su práctica deportiva, mediante la entrega y uso adecuado de</w:t>
      </w:r>
      <w:r w:rsidR="00472F3D">
        <w:rPr>
          <w:rFonts w:ascii="Arial" w:hAnsi="Arial" w:cs="Arial"/>
          <w:sz w:val="24"/>
          <w:szCs w:val="24"/>
          <w:lang w:val="es-CO"/>
        </w:rPr>
        <w:t xml:space="preserve"> implementos deportivos pecheras y elementos de protección de antebrazos, promoviendo un ambiente seguro, alegre y estimulante para su desarrollo </w:t>
      </w:r>
      <w:r w:rsidR="0084625F">
        <w:rPr>
          <w:rFonts w:ascii="Arial" w:hAnsi="Arial" w:cs="Arial"/>
          <w:sz w:val="24"/>
          <w:szCs w:val="24"/>
          <w:lang w:val="es-CO"/>
        </w:rPr>
        <w:t>físico, emocional y formativo.</w:t>
      </w:r>
    </w:p>
    <w:p w14:paraId="1F695CE7" w14:textId="3B85BFCD" w:rsidR="00AC0546" w:rsidRPr="00901D02" w:rsidRDefault="00000000" w:rsidP="00C53C01">
      <w:pPr>
        <w:spacing w:after="0" w:line="360" w:lineRule="auto"/>
        <w:rPr>
          <w:rFonts w:ascii="Arial" w:hAnsi="Arial" w:cs="Arial"/>
          <w:sz w:val="24"/>
          <w:szCs w:val="24"/>
          <w:lang w:val="es-CO"/>
        </w:rPr>
      </w:pPr>
      <w:r w:rsidRPr="00901D02">
        <w:rPr>
          <w:rFonts w:ascii="Arial" w:hAnsi="Arial" w:cs="Arial"/>
          <w:sz w:val="24"/>
          <w:szCs w:val="24"/>
          <w:lang w:val="es-CO"/>
        </w:rPr>
        <w:t>Población participante:</w:t>
      </w:r>
      <w:r w:rsidR="00664049">
        <w:rPr>
          <w:rFonts w:ascii="Arial" w:hAnsi="Arial" w:cs="Arial"/>
          <w:sz w:val="24"/>
          <w:szCs w:val="24"/>
          <w:lang w:val="es-CO"/>
        </w:rPr>
        <w:t xml:space="preserve"> </w:t>
      </w:r>
      <w:r w:rsidR="002A6367">
        <w:rPr>
          <w:rFonts w:ascii="Arial" w:hAnsi="Arial" w:cs="Arial"/>
          <w:sz w:val="24"/>
          <w:szCs w:val="24"/>
          <w:lang w:val="es-CO"/>
        </w:rPr>
        <w:t>estudiantes de grados 1,2,3 y 4</w:t>
      </w:r>
      <w:r w:rsidR="00664049">
        <w:rPr>
          <w:rFonts w:ascii="Arial" w:hAnsi="Arial" w:cs="Arial"/>
          <w:sz w:val="24"/>
          <w:szCs w:val="24"/>
          <w:lang w:val="es-CO"/>
        </w:rPr>
        <w:t>.</w:t>
      </w:r>
    </w:p>
    <w:p w14:paraId="2EFAB71B" w14:textId="4C331963" w:rsidR="00C53C01" w:rsidRPr="00901D02" w:rsidRDefault="00C53C01" w:rsidP="00C53C01">
      <w:pPr>
        <w:spacing w:after="0" w:line="360" w:lineRule="auto"/>
        <w:rPr>
          <w:rFonts w:ascii="Arial" w:hAnsi="Arial" w:cs="Arial"/>
          <w:sz w:val="24"/>
          <w:szCs w:val="24"/>
          <w:lang w:val="es-CO"/>
        </w:rPr>
      </w:pPr>
      <w:r w:rsidRPr="00901D02">
        <w:rPr>
          <w:rFonts w:ascii="Arial" w:hAnsi="Arial" w:cs="Arial"/>
          <w:sz w:val="24"/>
          <w:szCs w:val="24"/>
          <w:lang w:val="es-CO"/>
        </w:rPr>
        <w:t>Ciclos:</w:t>
      </w:r>
      <w:r w:rsidR="00664049">
        <w:rPr>
          <w:rFonts w:ascii="Arial" w:hAnsi="Arial" w:cs="Arial"/>
          <w:sz w:val="24"/>
          <w:szCs w:val="24"/>
          <w:lang w:val="es-CO"/>
        </w:rPr>
        <w:t>1 Y 2.</w:t>
      </w:r>
    </w:p>
    <w:p w14:paraId="418CAC6E" w14:textId="1A48C50D" w:rsidR="00BB7157" w:rsidRPr="00901D02" w:rsidRDefault="00000000" w:rsidP="00C53C01">
      <w:pPr>
        <w:spacing w:line="360" w:lineRule="auto"/>
        <w:rPr>
          <w:rFonts w:ascii="Arial" w:hAnsi="Arial" w:cs="Arial"/>
          <w:sz w:val="24"/>
          <w:szCs w:val="24"/>
          <w:lang w:val="es-CO"/>
        </w:rPr>
      </w:pPr>
      <w:r w:rsidRPr="00901D02">
        <w:rPr>
          <w:rFonts w:ascii="Arial" w:hAnsi="Arial" w:cs="Arial"/>
          <w:sz w:val="24"/>
          <w:szCs w:val="24"/>
          <w:lang w:val="es-CO"/>
        </w:rPr>
        <w:t>Número aproximado de participantes:</w:t>
      </w:r>
      <w:r w:rsidR="002A6367">
        <w:rPr>
          <w:rFonts w:ascii="Arial" w:hAnsi="Arial" w:cs="Arial"/>
          <w:sz w:val="24"/>
          <w:szCs w:val="24"/>
          <w:lang w:val="es-CO"/>
        </w:rPr>
        <w:t xml:space="preserve"> 15 niños por grupo.</w:t>
      </w:r>
      <w:r w:rsidRPr="00901D02">
        <w:rPr>
          <w:rFonts w:ascii="Arial" w:hAnsi="Arial" w:cs="Arial"/>
          <w:sz w:val="24"/>
          <w:szCs w:val="24"/>
          <w:lang w:val="es-CO"/>
        </w:rPr>
        <w:br/>
      </w:r>
    </w:p>
    <w:p w14:paraId="71F4FE1B" w14:textId="4BE3AA60" w:rsidR="00E804F2" w:rsidRDefault="00000000">
      <w:pPr>
        <w:rPr>
          <w:rFonts w:ascii="Arial" w:hAnsi="Arial" w:cs="Arial"/>
          <w:sz w:val="24"/>
          <w:szCs w:val="24"/>
          <w:lang w:val="es-CO"/>
        </w:rPr>
      </w:pPr>
      <w:r w:rsidRPr="00901D02">
        <w:rPr>
          <w:rFonts w:ascii="Arial" w:hAnsi="Arial" w:cs="Arial"/>
          <w:b/>
          <w:bCs/>
          <w:sz w:val="24"/>
          <w:szCs w:val="24"/>
          <w:lang w:val="es-CO"/>
        </w:rPr>
        <w:lastRenderedPageBreak/>
        <w:t>4. Metodología desarrollada</w:t>
      </w:r>
      <w:r w:rsidRPr="00901D02">
        <w:rPr>
          <w:rFonts w:ascii="Arial" w:hAnsi="Arial" w:cs="Arial"/>
          <w:sz w:val="24"/>
          <w:szCs w:val="24"/>
          <w:lang w:val="es-CO"/>
        </w:rPr>
        <w:br/>
      </w:r>
      <w:r w:rsidRPr="00901D02">
        <w:rPr>
          <w:rFonts w:ascii="Arial" w:hAnsi="Arial" w:cs="Arial"/>
          <w:sz w:val="24"/>
          <w:szCs w:val="24"/>
          <w:lang w:val="es-CO"/>
        </w:rPr>
        <w:br/>
        <w:t>Descripción de la metodología utilizada:</w:t>
      </w:r>
      <w:r w:rsidRPr="00901D02">
        <w:rPr>
          <w:rFonts w:ascii="Arial" w:hAnsi="Arial" w:cs="Arial"/>
          <w:sz w:val="24"/>
          <w:szCs w:val="24"/>
          <w:lang w:val="es-CO"/>
        </w:rPr>
        <w:br/>
      </w:r>
      <w:r w:rsidR="00DB022F">
        <w:rPr>
          <w:rFonts w:ascii="Arial" w:hAnsi="Arial" w:cs="Arial"/>
          <w:sz w:val="24"/>
          <w:szCs w:val="24"/>
          <w:lang w:val="es-CO"/>
        </w:rPr>
        <w:t>El tema de la motivación fue utilizado con el método d</w:t>
      </w:r>
      <w:r w:rsidR="006265CD">
        <w:rPr>
          <w:rFonts w:ascii="Arial" w:hAnsi="Arial" w:cs="Arial"/>
          <w:sz w:val="24"/>
          <w:szCs w:val="24"/>
          <w:lang w:val="es-CO"/>
        </w:rPr>
        <w:t xml:space="preserve">el autodescubrimiento guiado </w:t>
      </w:r>
      <w:r w:rsidR="005A2389">
        <w:rPr>
          <w:rFonts w:ascii="Arial" w:hAnsi="Arial" w:cs="Arial"/>
          <w:sz w:val="24"/>
          <w:szCs w:val="24"/>
          <w:lang w:val="es-CO"/>
        </w:rPr>
        <w:t>para que los niños aprendan a tener confianza en sí mismos y en sus razonamientos</w:t>
      </w:r>
      <w:r w:rsidR="00E804F2">
        <w:rPr>
          <w:rFonts w:ascii="Arial" w:hAnsi="Arial" w:cs="Arial"/>
          <w:sz w:val="24"/>
          <w:szCs w:val="24"/>
          <w:lang w:val="es-CO"/>
        </w:rPr>
        <w:t xml:space="preserve"> fomentando el liderazgo en la realización de los ejercicios propuestos.</w:t>
      </w:r>
    </w:p>
    <w:p w14:paraId="28CD9217" w14:textId="0CB09049" w:rsidR="00401217" w:rsidRDefault="00401217">
      <w:pPr>
        <w:rPr>
          <w:rFonts w:ascii="Arial" w:hAnsi="Arial" w:cs="Arial"/>
          <w:sz w:val="24"/>
          <w:szCs w:val="24"/>
          <w:lang w:val="es-CO"/>
        </w:rPr>
      </w:pPr>
      <w:r>
        <w:rPr>
          <w:rFonts w:ascii="Arial" w:hAnsi="Arial" w:cs="Arial"/>
          <w:sz w:val="24"/>
          <w:szCs w:val="24"/>
          <w:lang w:val="es-CO"/>
        </w:rPr>
        <w:t>Además de</w:t>
      </w:r>
      <w:r w:rsidR="00D55FAF">
        <w:rPr>
          <w:rFonts w:ascii="Arial" w:hAnsi="Arial" w:cs="Arial"/>
          <w:sz w:val="24"/>
          <w:szCs w:val="24"/>
          <w:lang w:val="es-CO"/>
        </w:rPr>
        <w:t>l</w:t>
      </w:r>
      <w:r>
        <w:rPr>
          <w:rFonts w:ascii="Arial" w:hAnsi="Arial" w:cs="Arial"/>
          <w:sz w:val="24"/>
          <w:szCs w:val="24"/>
          <w:lang w:val="es-CO"/>
        </w:rPr>
        <w:t xml:space="preserve"> amor por el deporte, la disciplina y el trabajo en equipo.</w:t>
      </w:r>
    </w:p>
    <w:p w14:paraId="369027F0" w14:textId="77777777" w:rsidR="00D55FAF" w:rsidRDefault="00000000">
      <w:pPr>
        <w:rPr>
          <w:rFonts w:ascii="Arial" w:hAnsi="Arial" w:cs="Arial"/>
          <w:sz w:val="24"/>
          <w:szCs w:val="24"/>
          <w:lang w:val="es-CO"/>
        </w:rPr>
      </w:pPr>
      <w:r w:rsidRPr="00901D02">
        <w:rPr>
          <w:rFonts w:ascii="Arial" w:hAnsi="Arial" w:cs="Arial"/>
          <w:b/>
          <w:bCs/>
          <w:sz w:val="24"/>
          <w:szCs w:val="24"/>
          <w:lang w:val="es-CO"/>
        </w:rPr>
        <w:t xml:space="preserve">5. Descripción de la jornada / </w:t>
      </w:r>
      <w:r w:rsidR="00C53C01" w:rsidRPr="00901D02">
        <w:rPr>
          <w:rFonts w:ascii="Arial" w:hAnsi="Arial" w:cs="Arial"/>
          <w:b/>
          <w:bCs/>
          <w:sz w:val="24"/>
          <w:szCs w:val="24"/>
          <w:lang w:val="es-CO"/>
        </w:rPr>
        <w:t>Desarrollo</w:t>
      </w:r>
      <w:r w:rsidRPr="00901D02">
        <w:rPr>
          <w:rFonts w:ascii="Arial" w:hAnsi="Arial" w:cs="Arial"/>
          <w:b/>
          <w:bCs/>
          <w:sz w:val="24"/>
          <w:szCs w:val="24"/>
          <w:lang w:val="es-CO"/>
        </w:rPr>
        <w:t xml:space="preserve"> de la </w:t>
      </w:r>
      <w:r w:rsidR="00C53C01" w:rsidRPr="00901D02">
        <w:rPr>
          <w:rFonts w:ascii="Arial" w:hAnsi="Arial" w:cs="Arial"/>
          <w:b/>
          <w:bCs/>
          <w:sz w:val="24"/>
          <w:szCs w:val="24"/>
          <w:lang w:val="es-CO"/>
        </w:rPr>
        <w:t>Metodología</w:t>
      </w:r>
      <w:r w:rsidRPr="00901D02">
        <w:rPr>
          <w:rFonts w:ascii="Arial" w:hAnsi="Arial" w:cs="Arial"/>
          <w:b/>
          <w:bCs/>
          <w:sz w:val="24"/>
          <w:szCs w:val="24"/>
          <w:lang w:val="es-CO"/>
        </w:rPr>
        <w:br/>
      </w:r>
    </w:p>
    <w:p w14:paraId="11A03ECE" w14:textId="37570B66" w:rsidR="00D55FAF" w:rsidRDefault="00D55FAF">
      <w:pPr>
        <w:rPr>
          <w:rFonts w:ascii="Arial" w:hAnsi="Arial" w:cs="Arial"/>
          <w:sz w:val="24"/>
          <w:szCs w:val="24"/>
          <w:lang w:val="es-CO"/>
        </w:rPr>
      </w:pPr>
      <w:r>
        <w:rPr>
          <w:rFonts w:ascii="Arial" w:hAnsi="Arial" w:cs="Arial"/>
          <w:sz w:val="24"/>
          <w:szCs w:val="24"/>
          <w:lang w:val="es-CO"/>
        </w:rPr>
        <w:t xml:space="preserve">En esta oportunidad se propuso como siempre un dialogo acerca de que es la motivación y </w:t>
      </w:r>
      <w:r w:rsidR="006354A8">
        <w:rPr>
          <w:rFonts w:ascii="Arial" w:hAnsi="Arial" w:cs="Arial"/>
          <w:sz w:val="24"/>
          <w:szCs w:val="24"/>
          <w:lang w:val="es-CO"/>
        </w:rPr>
        <w:t>cómo</w:t>
      </w:r>
      <w:r>
        <w:rPr>
          <w:rFonts w:ascii="Arial" w:hAnsi="Arial" w:cs="Arial"/>
          <w:sz w:val="24"/>
          <w:szCs w:val="24"/>
          <w:lang w:val="es-CO"/>
        </w:rPr>
        <w:t xml:space="preserve"> funciona en el ser humano. Se abarco</w:t>
      </w:r>
      <w:r w:rsidR="00332EA2">
        <w:rPr>
          <w:rFonts w:ascii="Arial" w:hAnsi="Arial" w:cs="Arial"/>
          <w:sz w:val="24"/>
          <w:szCs w:val="24"/>
          <w:lang w:val="es-CO"/>
        </w:rPr>
        <w:t>:</w:t>
      </w:r>
      <w:r>
        <w:rPr>
          <w:rFonts w:ascii="Arial" w:hAnsi="Arial" w:cs="Arial"/>
          <w:sz w:val="24"/>
          <w:szCs w:val="24"/>
          <w:lang w:val="es-CO"/>
        </w:rPr>
        <w:t xml:space="preserve"> la familia el colegio y el deporte. Los niños comprendieron que la motivación es un elemento necesario en nuestras vidas para el logro de todas las actividades que realizamos en el diario vivir.</w:t>
      </w:r>
    </w:p>
    <w:p w14:paraId="6E3CBD1C" w14:textId="4EA4BF77" w:rsidR="00A76EB7" w:rsidRDefault="006354A8">
      <w:pPr>
        <w:rPr>
          <w:rFonts w:ascii="Arial" w:hAnsi="Arial" w:cs="Arial"/>
          <w:sz w:val="24"/>
          <w:szCs w:val="24"/>
          <w:lang w:val="es-CO"/>
        </w:rPr>
      </w:pPr>
      <w:r>
        <w:rPr>
          <w:rFonts w:ascii="Arial" w:hAnsi="Arial" w:cs="Arial"/>
          <w:sz w:val="24"/>
          <w:szCs w:val="24"/>
          <w:lang w:val="es-CO"/>
        </w:rPr>
        <w:t xml:space="preserve">Se les presento el material que existe en el parque como son las pecheras de Taekwondo y de su buen uso y de como estás protecciones nos ayudan a que el cuerpo tenga más seguridad a la hora de enfrentar el combate y como estos elementos nos proporcionan el poder desarrollar mejor nuestras habilidades marciales tanto en defensa </w:t>
      </w:r>
      <w:r w:rsidR="000A657A">
        <w:rPr>
          <w:rFonts w:ascii="Arial" w:hAnsi="Arial" w:cs="Arial"/>
          <w:sz w:val="24"/>
          <w:szCs w:val="24"/>
          <w:lang w:val="es-CO"/>
        </w:rPr>
        <w:t>c</w:t>
      </w:r>
      <w:r>
        <w:rPr>
          <w:rFonts w:ascii="Arial" w:hAnsi="Arial" w:cs="Arial"/>
          <w:sz w:val="24"/>
          <w:szCs w:val="24"/>
          <w:lang w:val="es-CO"/>
        </w:rPr>
        <w:t>omo ataque.</w:t>
      </w:r>
    </w:p>
    <w:p w14:paraId="0B305AC7" w14:textId="31E6D431" w:rsidR="006354A8" w:rsidRDefault="000A657A">
      <w:pPr>
        <w:rPr>
          <w:rFonts w:ascii="Arial" w:hAnsi="Arial" w:cs="Arial"/>
          <w:sz w:val="24"/>
          <w:szCs w:val="24"/>
          <w:lang w:val="es-CO"/>
        </w:rPr>
      </w:pPr>
      <w:r>
        <w:rPr>
          <w:rFonts w:ascii="Arial" w:hAnsi="Arial" w:cs="Arial"/>
          <w:sz w:val="24"/>
          <w:szCs w:val="24"/>
          <w:lang w:val="es-CO"/>
        </w:rPr>
        <w:t xml:space="preserve">Adicionalmente mi persona ya había creado unas protecciones de antebrazo hechas a mano del tamaño de los antebrazos de niños de estas edades. Su respuesta fue el agradecimiento por poder realizar ataques y defensas </w:t>
      </w:r>
      <w:r w:rsidR="00AF09A8">
        <w:rPr>
          <w:rFonts w:ascii="Arial" w:hAnsi="Arial" w:cs="Arial"/>
          <w:sz w:val="24"/>
          <w:szCs w:val="24"/>
          <w:lang w:val="es-CO"/>
        </w:rPr>
        <w:t>de manera segura. Se sintieron muy motivados y el miedo al combate desapareció.</w:t>
      </w:r>
    </w:p>
    <w:p w14:paraId="2BCC21FB" w14:textId="77777777" w:rsidR="00AC0546" w:rsidRDefault="00000000">
      <w:pPr>
        <w:rPr>
          <w:rFonts w:ascii="Arial" w:hAnsi="Arial" w:cs="Arial"/>
          <w:sz w:val="24"/>
          <w:szCs w:val="24"/>
          <w:lang w:val="es-CO"/>
        </w:rPr>
      </w:pPr>
      <w:r w:rsidRPr="00901D02">
        <w:rPr>
          <w:rFonts w:ascii="Arial" w:hAnsi="Arial" w:cs="Arial"/>
          <w:b/>
          <w:bCs/>
          <w:sz w:val="24"/>
          <w:szCs w:val="24"/>
          <w:lang w:val="es-CO"/>
        </w:rPr>
        <w:t>6. Evidencias fotográficas</w:t>
      </w:r>
      <w:r w:rsidRPr="00901D02">
        <w:rPr>
          <w:rFonts w:ascii="Arial" w:hAnsi="Arial" w:cs="Arial"/>
          <w:sz w:val="24"/>
          <w:szCs w:val="24"/>
          <w:lang w:val="es-CO"/>
        </w:rPr>
        <w:br/>
      </w:r>
      <w:r w:rsidRPr="00901D02">
        <w:rPr>
          <w:rFonts w:ascii="Arial" w:hAnsi="Arial" w:cs="Arial"/>
          <w:sz w:val="24"/>
          <w:szCs w:val="24"/>
          <w:lang w:val="es-CO"/>
        </w:rPr>
        <w:br/>
        <w:t>Fotografía 1:</w:t>
      </w:r>
    </w:p>
    <w:p w14:paraId="50B281B9" w14:textId="09FDA641" w:rsidR="006D6A8C" w:rsidRPr="00901D02" w:rsidRDefault="003F3058">
      <w:pPr>
        <w:rPr>
          <w:rFonts w:ascii="Arial" w:hAnsi="Arial" w:cs="Arial"/>
          <w:sz w:val="24"/>
          <w:szCs w:val="24"/>
          <w:lang w:val="es-CO"/>
        </w:rPr>
      </w:pPr>
      <w:r>
        <w:rPr>
          <w:rFonts w:ascii="Arial" w:hAnsi="Arial" w:cs="Arial"/>
          <w:noProof/>
          <w:sz w:val="24"/>
          <w:szCs w:val="24"/>
          <w:lang w:val="es-CO"/>
        </w:rPr>
        <w:drawing>
          <wp:inline distT="0" distB="0" distL="0" distR="0" wp14:anchorId="22FA40AC" wp14:editId="2E9C6294">
            <wp:extent cx="5437416" cy="1432610"/>
            <wp:effectExtent l="0" t="0" r="0" b="0"/>
            <wp:docPr id="45452880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8279" cy="14381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D02878" w14:textId="77777777" w:rsidR="00AC0546" w:rsidRPr="00901D02" w:rsidRDefault="00AC0546">
      <w:pPr>
        <w:rPr>
          <w:rFonts w:ascii="Arial" w:hAnsi="Arial" w:cs="Arial"/>
          <w:sz w:val="24"/>
          <w:szCs w:val="24"/>
          <w:lang w:val="es-CO"/>
        </w:rPr>
      </w:pPr>
    </w:p>
    <w:p w14:paraId="3E2E19C3" w14:textId="77777777" w:rsidR="00AC0546" w:rsidRDefault="00000000">
      <w:pPr>
        <w:rPr>
          <w:rFonts w:ascii="Arial" w:hAnsi="Arial" w:cs="Arial"/>
          <w:sz w:val="24"/>
          <w:szCs w:val="24"/>
          <w:lang w:val="es-CO"/>
        </w:rPr>
      </w:pPr>
      <w:r w:rsidRPr="00901D02">
        <w:rPr>
          <w:rFonts w:ascii="Arial" w:hAnsi="Arial" w:cs="Arial"/>
          <w:sz w:val="24"/>
          <w:szCs w:val="24"/>
          <w:lang w:val="es-CO"/>
        </w:rPr>
        <w:lastRenderedPageBreak/>
        <w:br/>
        <w:t>Fotografía 2:</w:t>
      </w:r>
    </w:p>
    <w:p w14:paraId="3AC2175A" w14:textId="0645FBCE" w:rsidR="006D6A8C" w:rsidRDefault="003F3058">
      <w:pPr>
        <w:rPr>
          <w:rFonts w:ascii="Arial" w:hAnsi="Arial" w:cs="Arial"/>
          <w:sz w:val="24"/>
          <w:szCs w:val="24"/>
          <w:lang w:val="es-CO"/>
        </w:rPr>
      </w:pPr>
      <w:r>
        <w:rPr>
          <w:rFonts w:ascii="Arial" w:hAnsi="Arial" w:cs="Arial"/>
          <w:noProof/>
          <w:sz w:val="24"/>
          <w:szCs w:val="24"/>
          <w:lang w:val="es-CO"/>
        </w:rPr>
        <w:drawing>
          <wp:inline distT="0" distB="0" distL="0" distR="0" wp14:anchorId="55C84072" wp14:editId="451A18B8">
            <wp:extent cx="5322629" cy="1925122"/>
            <wp:effectExtent l="0" t="0" r="0" b="0"/>
            <wp:docPr id="1416807731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9747" cy="19276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8E7816E" w14:textId="4557D0B8" w:rsidR="00AC0546" w:rsidRDefault="00000000">
      <w:pPr>
        <w:rPr>
          <w:rFonts w:ascii="Arial" w:hAnsi="Arial" w:cs="Arial"/>
          <w:sz w:val="24"/>
          <w:szCs w:val="24"/>
          <w:lang w:val="es-CO"/>
        </w:rPr>
      </w:pPr>
      <w:r w:rsidRPr="00901D02">
        <w:rPr>
          <w:rFonts w:ascii="Arial" w:hAnsi="Arial" w:cs="Arial"/>
          <w:sz w:val="24"/>
          <w:szCs w:val="24"/>
          <w:lang w:val="es-CO"/>
        </w:rPr>
        <w:t>Fotografía 3:</w:t>
      </w:r>
    </w:p>
    <w:p w14:paraId="67D94ACF" w14:textId="6DA0C174" w:rsidR="003F3058" w:rsidRPr="00901D02" w:rsidRDefault="00AC422E">
      <w:pPr>
        <w:rPr>
          <w:rFonts w:ascii="Arial" w:hAnsi="Arial" w:cs="Arial"/>
          <w:sz w:val="24"/>
          <w:szCs w:val="24"/>
          <w:lang w:val="es-CO"/>
        </w:rPr>
      </w:pPr>
      <w:r>
        <w:rPr>
          <w:rFonts w:ascii="Arial" w:hAnsi="Arial" w:cs="Arial"/>
          <w:noProof/>
          <w:sz w:val="24"/>
          <w:szCs w:val="24"/>
          <w:lang w:val="es-CO"/>
        </w:rPr>
        <w:drawing>
          <wp:inline distT="0" distB="0" distL="0" distR="0" wp14:anchorId="37FF33B8" wp14:editId="5005126D">
            <wp:extent cx="3426460" cy="1767840"/>
            <wp:effectExtent l="0" t="0" r="2540" b="3810"/>
            <wp:docPr id="1580431577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6460" cy="1767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B3B9D7D" w14:textId="4B2A6185" w:rsidR="00BB7157" w:rsidRPr="00901D02" w:rsidRDefault="00000000">
      <w:pPr>
        <w:rPr>
          <w:rFonts w:ascii="Arial" w:hAnsi="Arial" w:cs="Arial"/>
          <w:b/>
          <w:bCs/>
          <w:sz w:val="24"/>
          <w:szCs w:val="24"/>
          <w:lang w:val="es-CO"/>
        </w:rPr>
      </w:pPr>
      <w:r w:rsidRPr="00901D02">
        <w:rPr>
          <w:rFonts w:ascii="Arial" w:hAnsi="Arial" w:cs="Arial"/>
          <w:b/>
          <w:bCs/>
          <w:sz w:val="24"/>
          <w:szCs w:val="24"/>
          <w:lang w:val="es-CO"/>
        </w:rPr>
        <w:t>Observaciones:</w:t>
      </w:r>
      <w:r w:rsidRPr="00901D02">
        <w:rPr>
          <w:rFonts w:ascii="Arial" w:hAnsi="Arial" w:cs="Arial"/>
          <w:b/>
          <w:bCs/>
          <w:sz w:val="24"/>
          <w:szCs w:val="24"/>
          <w:lang w:val="es-CO"/>
        </w:rPr>
        <w:br/>
      </w:r>
    </w:p>
    <w:p w14:paraId="434A7F0E" w14:textId="0C801D7C" w:rsidR="003177E8" w:rsidRDefault="00000000">
      <w:pPr>
        <w:rPr>
          <w:rFonts w:ascii="Arial" w:hAnsi="Arial" w:cs="Arial"/>
          <w:sz w:val="24"/>
          <w:szCs w:val="24"/>
          <w:lang w:val="es-CO"/>
        </w:rPr>
      </w:pPr>
      <w:r w:rsidRPr="00901D02">
        <w:rPr>
          <w:rFonts w:ascii="Arial" w:hAnsi="Arial" w:cs="Arial"/>
          <w:b/>
          <w:bCs/>
          <w:sz w:val="24"/>
          <w:szCs w:val="24"/>
          <w:lang w:val="es-CO"/>
        </w:rPr>
        <w:t>7. Resultados y observaciones psicosociales</w:t>
      </w:r>
      <w:r w:rsidRPr="00901D02">
        <w:rPr>
          <w:rFonts w:ascii="Arial" w:hAnsi="Arial" w:cs="Arial"/>
          <w:b/>
          <w:bCs/>
          <w:sz w:val="24"/>
          <w:szCs w:val="24"/>
          <w:lang w:val="es-CO"/>
        </w:rPr>
        <w:br/>
      </w:r>
      <w:r w:rsidR="0006127E">
        <w:rPr>
          <w:rFonts w:ascii="Arial" w:hAnsi="Arial" w:cs="Arial"/>
          <w:sz w:val="24"/>
          <w:szCs w:val="24"/>
          <w:lang w:val="es-CO"/>
        </w:rPr>
        <w:t xml:space="preserve">Se vio el efecto inmediato al comprender para que sirve la motivación y como estos elementos de protección les sirven adecuadamente para el desarrollo de sus capacidades y habilidades físicas en el desarrollo del arte marcial del Taekwondo. </w:t>
      </w:r>
      <w:r w:rsidR="003177E8">
        <w:rPr>
          <w:rFonts w:ascii="Arial" w:hAnsi="Arial" w:cs="Arial"/>
          <w:sz w:val="24"/>
          <w:szCs w:val="24"/>
          <w:lang w:val="es-CO"/>
        </w:rPr>
        <w:t>El resultado fue su gran interés den descubrir como aprender a defenderse sin miedo a resultar heridos en la ejecución del ejercicio. Sus sonrisas y entrega fueron evidentes.</w:t>
      </w:r>
    </w:p>
    <w:p w14:paraId="682AB59A" w14:textId="3EFE77E6" w:rsidR="00BB1572" w:rsidRDefault="00BB1572">
      <w:pPr>
        <w:rPr>
          <w:rFonts w:ascii="Arial" w:hAnsi="Arial" w:cs="Arial"/>
          <w:sz w:val="24"/>
          <w:szCs w:val="24"/>
          <w:lang w:val="es-CO"/>
        </w:rPr>
      </w:pPr>
      <w:r w:rsidRPr="00BB1572">
        <w:rPr>
          <w:rFonts w:ascii="Arial" w:hAnsi="Arial" w:cs="Arial"/>
          <w:sz w:val="24"/>
          <w:szCs w:val="24"/>
          <w:lang w:val="es-CO"/>
        </w:rPr>
        <w:t>Se les propuso en su casa motivar a sus padres ayudándoles con los oficios y agradeciéndoles por su esfuerzo. En las siguientes clases ellos comentaron como algunas madres se sentían felices porque los niños tenían conciencia de orden dentro de la casa y ayuda desinteresada para el hogar.</w:t>
      </w:r>
    </w:p>
    <w:p w14:paraId="4EEBBD55" w14:textId="281250F0" w:rsidR="00BB7157" w:rsidRPr="00901D02" w:rsidRDefault="00000000">
      <w:pPr>
        <w:rPr>
          <w:rFonts w:ascii="Arial" w:hAnsi="Arial" w:cs="Arial"/>
          <w:b/>
          <w:bCs/>
          <w:sz w:val="24"/>
          <w:szCs w:val="24"/>
          <w:lang w:val="es-CO"/>
        </w:rPr>
      </w:pPr>
      <w:r w:rsidRPr="00901D02">
        <w:rPr>
          <w:rFonts w:ascii="Arial" w:hAnsi="Arial" w:cs="Arial"/>
          <w:b/>
          <w:bCs/>
          <w:sz w:val="24"/>
          <w:szCs w:val="24"/>
          <w:lang w:val="es-CO"/>
        </w:rPr>
        <w:lastRenderedPageBreak/>
        <w:t>8. Recomendaciones / acciones a fortalecer</w:t>
      </w:r>
      <w:r w:rsidRPr="00901D02">
        <w:rPr>
          <w:rFonts w:ascii="Arial" w:hAnsi="Arial" w:cs="Arial"/>
          <w:b/>
          <w:bCs/>
          <w:sz w:val="24"/>
          <w:szCs w:val="24"/>
          <w:lang w:val="es-CO"/>
        </w:rPr>
        <w:br/>
      </w:r>
      <w:r w:rsidR="002C6491">
        <w:rPr>
          <w:rFonts w:ascii="Arial" w:hAnsi="Arial" w:cs="Arial"/>
          <w:sz w:val="24"/>
          <w:szCs w:val="24"/>
          <w:lang w:val="es-CO"/>
        </w:rPr>
        <w:t xml:space="preserve">Ojalá hubiera implementación más completa de Taekwondo en los parques, esto ayudaría mucho en </w:t>
      </w:r>
      <w:r w:rsidR="008B1221">
        <w:rPr>
          <w:rFonts w:ascii="Arial" w:hAnsi="Arial" w:cs="Arial"/>
          <w:sz w:val="24"/>
          <w:szCs w:val="24"/>
          <w:lang w:val="es-CO"/>
        </w:rPr>
        <w:t>el avance formativo de las clases.</w:t>
      </w:r>
      <w:r w:rsidRPr="00085C0E">
        <w:rPr>
          <w:rFonts w:ascii="Arial" w:hAnsi="Arial" w:cs="Arial"/>
          <w:b/>
          <w:bCs/>
          <w:sz w:val="24"/>
          <w:szCs w:val="24"/>
          <w:lang w:val="es-CO"/>
        </w:rPr>
        <w:br/>
      </w:r>
    </w:p>
    <w:p w14:paraId="44CB4E41" w14:textId="2D4D1490" w:rsidR="00BB7157" w:rsidRPr="00901D02" w:rsidRDefault="00000000">
      <w:pPr>
        <w:rPr>
          <w:rFonts w:ascii="Arial" w:hAnsi="Arial" w:cs="Arial"/>
          <w:sz w:val="24"/>
          <w:szCs w:val="24"/>
          <w:lang w:val="es-CO"/>
        </w:rPr>
      </w:pPr>
      <w:r w:rsidRPr="00901D02">
        <w:rPr>
          <w:rFonts w:ascii="Arial" w:hAnsi="Arial" w:cs="Arial"/>
          <w:b/>
          <w:bCs/>
          <w:sz w:val="24"/>
          <w:szCs w:val="24"/>
          <w:lang w:val="es-CO"/>
        </w:rPr>
        <w:t>9. Firma</w:t>
      </w:r>
      <w:r w:rsidRPr="00901D02">
        <w:rPr>
          <w:rFonts w:ascii="Arial" w:hAnsi="Arial" w:cs="Arial"/>
          <w:sz w:val="24"/>
          <w:szCs w:val="24"/>
          <w:lang w:val="es-CO"/>
        </w:rPr>
        <w:br/>
      </w:r>
      <w:r w:rsidR="00C0314F">
        <w:rPr>
          <w:rFonts w:ascii="Arial" w:hAnsi="Arial" w:cs="Arial"/>
          <w:noProof/>
          <w:sz w:val="24"/>
          <w:szCs w:val="24"/>
          <w:lang w:val="es-CO"/>
        </w:rPr>
        <w:drawing>
          <wp:inline distT="0" distB="0" distL="0" distR="0" wp14:anchorId="79100DCF" wp14:editId="2FBC1D9A">
            <wp:extent cx="1469263" cy="487722"/>
            <wp:effectExtent l="0" t="0" r="0" b="7620"/>
            <wp:docPr id="620591153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591153" name="Imagen 620591153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69263" cy="487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01D02">
        <w:rPr>
          <w:rFonts w:ascii="Arial" w:hAnsi="Arial" w:cs="Arial"/>
          <w:sz w:val="24"/>
          <w:szCs w:val="24"/>
          <w:lang w:val="es-CO"/>
        </w:rPr>
        <w:br/>
        <w:t>Nombre del formador(a):</w:t>
      </w:r>
      <w:r w:rsidR="00C0314F">
        <w:rPr>
          <w:rFonts w:ascii="Arial" w:hAnsi="Arial" w:cs="Arial"/>
          <w:sz w:val="24"/>
          <w:szCs w:val="24"/>
          <w:lang w:val="es-CO"/>
        </w:rPr>
        <w:t xml:space="preserve"> CARLOS EDUARDO SANABRIA RICO</w:t>
      </w:r>
      <w:r w:rsidRPr="00901D02">
        <w:rPr>
          <w:rFonts w:ascii="Arial" w:hAnsi="Arial" w:cs="Arial"/>
          <w:sz w:val="24"/>
          <w:szCs w:val="24"/>
          <w:lang w:val="es-CO"/>
        </w:rPr>
        <w:br/>
        <w:t>Fecha:</w:t>
      </w:r>
      <w:r w:rsidR="00C0314F">
        <w:rPr>
          <w:rFonts w:ascii="Arial" w:hAnsi="Arial" w:cs="Arial"/>
          <w:sz w:val="24"/>
          <w:szCs w:val="24"/>
          <w:lang w:val="es-CO"/>
        </w:rPr>
        <w:t>2</w:t>
      </w:r>
      <w:r w:rsidR="00A636B6">
        <w:rPr>
          <w:rFonts w:ascii="Arial" w:hAnsi="Arial" w:cs="Arial"/>
          <w:sz w:val="24"/>
          <w:szCs w:val="24"/>
          <w:lang w:val="es-CO"/>
        </w:rPr>
        <w:t>2 MAYO</w:t>
      </w:r>
      <w:r w:rsidR="00C0314F">
        <w:rPr>
          <w:rFonts w:ascii="Arial" w:hAnsi="Arial" w:cs="Arial"/>
          <w:sz w:val="24"/>
          <w:szCs w:val="24"/>
          <w:lang w:val="es-CO"/>
        </w:rPr>
        <w:t xml:space="preserve"> 2026</w:t>
      </w:r>
      <w:r w:rsidRPr="00901D02">
        <w:rPr>
          <w:rFonts w:ascii="Arial" w:hAnsi="Arial" w:cs="Arial"/>
          <w:sz w:val="24"/>
          <w:szCs w:val="24"/>
          <w:lang w:val="es-CO"/>
        </w:rPr>
        <w:br/>
      </w:r>
    </w:p>
    <w:sectPr w:rsidR="00BB7157" w:rsidRPr="00901D02" w:rsidSect="00034616">
      <w:headerReference w:type="default" r:id="rId12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92780C" w14:textId="77777777" w:rsidR="00186E49" w:rsidRDefault="00186E49" w:rsidP="00753638">
      <w:pPr>
        <w:spacing w:after="0" w:line="240" w:lineRule="auto"/>
      </w:pPr>
      <w:r>
        <w:separator/>
      </w:r>
    </w:p>
  </w:endnote>
  <w:endnote w:type="continuationSeparator" w:id="0">
    <w:p w14:paraId="1CEC8845" w14:textId="77777777" w:rsidR="00186E49" w:rsidRDefault="00186E49" w:rsidP="007536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BE5968" w14:textId="77777777" w:rsidR="00186E49" w:rsidRDefault="00186E49" w:rsidP="00753638">
      <w:pPr>
        <w:spacing w:after="0" w:line="240" w:lineRule="auto"/>
      </w:pPr>
      <w:r>
        <w:separator/>
      </w:r>
    </w:p>
  </w:footnote>
  <w:footnote w:type="continuationSeparator" w:id="0">
    <w:p w14:paraId="70870E32" w14:textId="77777777" w:rsidR="00186E49" w:rsidRDefault="00186E49" w:rsidP="0075363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BCB320" w14:textId="4AD2E63D" w:rsidR="00753638" w:rsidRDefault="00753638">
    <w:pPr>
      <w:pStyle w:val="Encabezado"/>
    </w:pPr>
    <w:r>
      <w:rPr>
        <w:noProof/>
        <w:lang w:val="es-CO" w:eastAsia="es-CO"/>
      </w:rPr>
      <w:drawing>
        <wp:anchor distT="0" distB="0" distL="0" distR="0" simplePos="0" relativeHeight="251659264" behindDoc="1" locked="0" layoutInCell="1" allowOverlap="1" wp14:anchorId="17D7900C" wp14:editId="59D1D451">
          <wp:simplePos x="0" y="0"/>
          <wp:positionH relativeFrom="page">
            <wp:posOffset>2994660</wp:posOffset>
          </wp:positionH>
          <wp:positionV relativeFrom="page">
            <wp:posOffset>152400</wp:posOffset>
          </wp:positionV>
          <wp:extent cx="1203621" cy="764540"/>
          <wp:effectExtent l="0" t="0" r="0" b="0"/>
          <wp:wrapNone/>
          <wp:docPr id="1345477613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203621" cy="7645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2E2D21BB"/>
    <w:multiLevelType w:val="hybridMultilevel"/>
    <w:tmpl w:val="ECAC26F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21448917">
    <w:abstractNumId w:val="8"/>
  </w:num>
  <w:num w:numId="2" w16cid:durableId="962610827">
    <w:abstractNumId w:val="6"/>
  </w:num>
  <w:num w:numId="3" w16cid:durableId="1848014105">
    <w:abstractNumId w:val="5"/>
  </w:num>
  <w:num w:numId="4" w16cid:durableId="1509640553">
    <w:abstractNumId w:val="4"/>
  </w:num>
  <w:num w:numId="5" w16cid:durableId="2071683484">
    <w:abstractNumId w:val="7"/>
  </w:num>
  <w:num w:numId="6" w16cid:durableId="62921367">
    <w:abstractNumId w:val="3"/>
  </w:num>
  <w:num w:numId="7" w16cid:durableId="1257400639">
    <w:abstractNumId w:val="2"/>
  </w:num>
  <w:num w:numId="8" w16cid:durableId="1918634959">
    <w:abstractNumId w:val="1"/>
  </w:num>
  <w:num w:numId="9" w16cid:durableId="822699843">
    <w:abstractNumId w:val="0"/>
  </w:num>
  <w:num w:numId="10" w16cid:durableId="206617398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oNotDisplayPageBoundarie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34616"/>
    <w:rsid w:val="0006063C"/>
    <w:rsid w:val="0006127E"/>
    <w:rsid w:val="00085C0E"/>
    <w:rsid w:val="000A657A"/>
    <w:rsid w:val="00110483"/>
    <w:rsid w:val="0015074B"/>
    <w:rsid w:val="00186E49"/>
    <w:rsid w:val="00210B92"/>
    <w:rsid w:val="0029639D"/>
    <w:rsid w:val="002A6367"/>
    <w:rsid w:val="002C6491"/>
    <w:rsid w:val="003177E8"/>
    <w:rsid w:val="003179B1"/>
    <w:rsid w:val="00323A9F"/>
    <w:rsid w:val="00326F90"/>
    <w:rsid w:val="00332EA2"/>
    <w:rsid w:val="003F3058"/>
    <w:rsid w:val="003F61F9"/>
    <w:rsid w:val="00401217"/>
    <w:rsid w:val="00472F3D"/>
    <w:rsid w:val="004D26F0"/>
    <w:rsid w:val="0053324C"/>
    <w:rsid w:val="00540FEE"/>
    <w:rsid w:val="005445D8"/>
    <w:rsid w:val="00545BFA"/>
    <w:rsid w:val="00577D1E"/>
    <w:rsid w:val="005A2389"/>
    <w:rsid w:val="005F7F2B"/>
    <w:rsid w:val="00626582"/>
    <w:rsid w:val="006265CD"/>
    <w:rsid w:val="006354A8"/>
    <w:rsid w:val="00664049"/>
    <w:rsid w:val="006A2766"/>
    <w:rsid w:val="006D6A8C"/>
    <w:rsid w:val="00753638"/>
    <w:rsid w:val="007D2674"/>
    <w:rsid w:val="007D6F88"/>
    <w:rsid w:val="00800EDC"/>
    <w:rsid w:val="0084625F"/>
    <w:rsid w:val="008B1221"/>
    <w:rsid w:val="00901D02"/>
    <w:rsid w:val="00923EC5"/>
    <w:rsid w:val="0094711A"/>
    <w:rsid w:val="009811C7"/>
    <w:rsid w:val="00A51D6C"/>
    <w:rsid w:val="00A636B6"/>
    <w:rsid w:val="00A76EB7"/>
    <w:rsid w:val="00A86DC9"/>
    <w:rsid w:val="00AA1D8D"/>
    <w:rsid w:val="00AC0546"/>
    <w:rsid w:val="00AC422E"/>
    <w:rsid w:val="00AD43B3"/>
    <w:rsid w:val="00AF09A8"/>
    <w:rsid w:val="00B22F92"/>
    <w:rsid w:val="00B47730"/>
    <w:rsid w:val="00BB1572"/>
    <w:rsid w:val="00BB7157"/>
    <w:rsid w:val="00C0314F"/>
    <w:rsid w:val="00C52658"/>
    <w:rsid w:val="00C53C01"/>
    <w:rsid w:val="00CB0664"/>
    <w:rsid w:val="00CB2E31"/>
    <w:rsid w:val="00CD2C8A"/>
    <w:rsid w:val="00D55FAF"/>
    <w:rsid w:val="00DB022F"/>
    <w:rsid w:val="00DF748E"/>
    <w:rsid w:val="00E804F2"/>
    <w:rsid w:val="00EA6174"/>
    <w:rsid w:val="00F14BC3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9C99181"/>
  <w14:defaultImageDpi w14:val="300"/>
  <w15:docId w15:val="{7BADFD5D-2BBD-6140-8F8D-007EBD9C7D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</w:style>
  <w:style w:type="paragraph" w:styleId="Ttulo1">
    <w:name w:val="heading 1"/>
    <w:basedOn w:val="Normal"/>
    <w:next w:val="Normal"/>
    <w:link w:val="Ttulo1C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618BF"/>
  </w:style>
  <w:style w:type="paragraph" w:styleId="Piedepgina">
    <w:name w:val="footer"/>
    <w:basedOn w:val="Normal"/>
    <w:link w:val="PiedepginaC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618BF"/>
  </w:style>
  <w:style w:type="paragraph" w:styleId="Sinespaciad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">
    <w:name w:val="Title"/>
    <w:basedOn w:val="Normal"/>
    <w:next w:val="Normal"/>
    <w:link w:val="TtuloC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Textoindependiente">
    <w:name w:val="Body Text"/>
    <w:basedOn w:val="Normal"/>
    <w:link w:val="TextoindependienteCar"/>
    <w:uiPriority w:val="99"/>
    <w:unhideWhenUsed/>
    <w:rsid w:val="00AA1D8D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AA1D8D"/>
  </w:style>
  <w:style w:type="paragraph" w:styleId="Textoindependiente2">
    <w:name w:val="Body Text 2"/>
    <w:basedOn w:val="Normal"/>
    <w:link w:val="Textoindependiente2Car"/>
    <w:uiPriority w:val="99"/>
    <w:unhideWhenUsed/>
    <w:rsid w:val="00AA1D8D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AA1D8D"/>
  </w:style>
  <w:style w:type="paragraph" w:styleId="Textoindependiente3">
    <w:name w:val="Body Text 3"/>
    <w:basedOn w:val="Normal"/>
    <w:link w:val="Textoindependiente3C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aconvieta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aconvieta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aconvieta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aconnmero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Continuarlista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macro">
    <w:name w:val="macro"/>
    <w:link w:val="TextomacroC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rsid w:val="0029639D"/>
    <w:rPr>
      <w:rFonts w:ascii="Courier" w:hAnsi="Courier"/>
      <w:sz w:val="20"/>
      <w:szCs w:val="20"/>
    </w:rPr>
  </w:style>
  <w:style w:type="paragraph" w:styleId="Cita">
    <w:name w:val="Quote"/>
    <w:basedOn w:val="Normal"/>
    <w:next w:val="Normal"/>
    <w:link w:val="CitaCar"/>
    <w:uiPriority w:val="29"/>
    <w:qFormat/>
    <w:rsid w:val="00FC693F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FC693F"/>
    <w:rPr>
      <w:i/>
      <w:iCs/>
      <w:color w:val="000000" w:themeColor="tex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Textoennegrita">
    <w:name w:val="Strong"/>
    <w:basedOn w:val="Fuentedeprrafopredeter"/>
    <w:uiPriority w:val="22"/>
    <w:qFormat/>
    <w:rsid w:val="00FC693F"/>
    <w:rPr>
      <w:b/>
      <w:bCs/>
    </w:rPr>
  </w:style>
  <w:style w:type="character" w:styleId="nfasis">
    <w:name w:val="Emphasis"/>
    <w:basedOn w:val="Fuentedeprrafopredeter"/>
    <w:uiPriority w:val="20"/>
    <w:qFormat/>
    <w:rsid w:val="00FC693F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C693F"/>
    <w:rPr>
      <w:b/>
      <w:bCs/>
      <w:i/>
      <w:iCs/>
      <w:color w:val="4F81BD" w:themeColor="accent1"/>
    </w:rPr>
  </w:style>
  <w:style w:type="character" w:styleId="nfasissutil">
    <w:name w:val="Subtle Emphasis"/>
    <w:basedOn w:val="Fuentedeprrafopredeter"/>
    <w:uiPriority w:val="19"/>
    <w:qFormat/>
    <w:rsid w:val="00FC693F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FC693F"/>
    <w:rPr>
      <w:b/>
      <w:bCs/>
      <w:i/>
      <w:iCs/>
      <w:color w:val="4F81BD" w:themeColor="accent1"/>
    </w:rPr>
  </w:style>
  <w:style w:type="character" w:styleId="Referenciasutil">
    <w:name w:val="Subtle Reference"/>
    <w:basedOn w:val="Fuentedeprrafopredeter"/>
    <w:uiPriority w:val="31"/>
    <w:qFormat/>
    <w:rsid w:val="00FC693F"/>
    <w:rPr>
      <w:smallCaps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FC693F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laconcuadrcula">
    <w:name w:val="Table Grid"/>
    <w:basedOn w:val="Tab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2">
    <w:name w:val="Light Shading Accent 2"/>
    <w:basedOn w:val="Tab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4">
    <w:name w:val="Light Shading Accent 4"/>
    <w:basedOn w:val="Tab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doclaro-nfasis5">
    <w:name w:val="Light Shading Accent 5"/>
    <w:basedOn w:val="Tab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doclaro-nfasis6">
    <w:name w:val="Light Shading Accent 6"/>
    <w:basedOn w:val="Tab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nfasis2">
    <w:name w:val="Light List Accent 2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nfasis3">
    <w:name w:val="Light List Accent 3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nfasis4">
    <w:name w:val="Light List Accent 4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nfasis5">
    <w:name w:val="Light List Accent 5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nfasis6">
    <w:name w:val="Light List Accent 6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Cuadrculaclara">
    <w:name w:val="Light Grid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Cuadrculaclara-nfasis2">
    <w:name w:val="Light Grid Accent 2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Cuadrculaclara-nfasis3">
    <w:name w:val="Light Grid Accent 3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Cuadrculaclara-nfasis4">
    <w:name w:val="Light Grid Accent 4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Cuadrculaclara-nfasis5">
    <w:name w:val="Light Grid Accent 5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Cuadrculaclara-nfasis6">
    <w:name w:val="Light Grid Accent 6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">
    <w:name w:val="Medium Shading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edia1-nfasis2">
    <w:name w:val="Medium List 1 Accent 2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3">
    <w:name w:val="Medium List 1 Accent 3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edia1-nfasis4">
    <w:name w:val="Medium List 1 Accent 4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5">
    <w:name w:val="Medium List 1 Accent 5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6">
    <w:name w:val="Medium List 1 Accent 6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">
    <w:name w:val="Medium Lis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uadrculamedia1">
    <w:name w:val="Medium Grid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media1-nfasis2">
    <w:name w:val="Medium Grid 1 Accent 2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media1-nfasis3">
    <w:name w:val="Medium Grid 1 Accent 3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media1-nfasis4">
    <w:name w:val="Medium Grid 1 Accent 4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media1-nfasis5">
    <w:name w:val="Medium Grid 1 Accent 5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media1-nfasis6">
    <w:name w:val="Medium Grid 1 Accent 6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Cuadrculamedia2">
    <w:name w:val="Medium Grid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Cuadrculamedia3-nfasis2">
    <w:name w:val="Medium Grid 3 Accent 2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Cuadrculamedia3-nfasis3">
    <w:name w:val="Medium Grid 3 Accent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Cuadrculamedia3-nfasis4">
    <w:name w:val="Medium Grid 3 Accent 4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Cuadrculamedia3-nfasis5">
    <w:name w:val="Medium Grid 3 Accent 5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Cuadrculamedia3-nfasis6">
    <w:name w:val="Medium Grid 3 Accent 6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oscura">
    <w:name w:val="Dark List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oscura-nfasis2">
    <w:name w:val="Dark List Accent 2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oscura-nfasis3">
    <w:name w:val="Dark List Accent 3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oscura-nfasis4">
    <w:name w:val="Dark List Accent 4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oscura-nfasis5">
    <w:name w:val="Dark List Accent 5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oscura-nfasis6">
    <w:name w:val="Dark List Accent 6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dovistoso">
    <w:name w:val="Colorful Shading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vistosa">
    <w:name w:val="Colorful List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vistosa-nfasis2">
    <w:name w:val="Colorful List Accent 2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vistosa-nfasis3">
    <w:name w:val="Colorful List Accent 3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vistosa-nfasis4">
    <w:name w:val="Colorful List Accent 4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vistosa-nfasis5">
    <w:name w:val="Colorful List Accent 5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vistosa-nfasis6">
    <w:name w:val="Colorful List Accent 6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uadrculavistosa">
    <w:name w:val="Colorful Grid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4</Pages>
  <Words>534</Words>
  <Characters>2937</Characters>
  <Application>Microsoft Office Word</Application>
  <DocSecurity>0</DocSecurity>
  <Lines>24</Lines>
  <Paragraphs>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3465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carlos sanabria</cp:lastModifiedBy>
  <cp:revision>3</cp:revision>
  <dcterms:created xsi:type="dcterms:W3CDTF">2026-05-24T12:23:00Z</dcterms:created>
  <dcterms:modified xsi:type="dcterms:W3CDTF">2026-05-24T13:15:00Z</dcterms:modified>
  <cp:category/>
</cp:coreProperties>
</file>